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10/14/2025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Completed deduplication logic for overlapping registers across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Pipeline now outputs a clean symbol map for Programming Agent.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Implemented patch suggestion preview: shows diff before applying fix.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Working on rollback mechanism in case a patch worsens errors.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found preview patches reduced false positives by ~15%.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Preparing structured test plan for rollback scenarios.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Updated architecture to visualize rollback + versioning in patch approval.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Coordinating with Ernesto on QA checkpoints.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Organized HAL sample logs into categories (headers, linker, HAL mismatches).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Added 25 new logs to shared QA dataset.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Rollback logic incomplete; risk of corrupted builds.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finish rollback.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refine QA.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Miguel to keep expanding logs.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IYCiQSbqkJ1sqy3Ij6enYaSZYA==">CgMxLjA4AHIhMUY2dXY0cXBUR2tFNHlueUM2X2Z0YzVjVGJxd3dUMDNE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